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06CB8">
        <w:rPr>
          <w:rFonts w:ascii="Times New Roman" w:hAnsi="Times New Roman"/>
          <w:b/>
          <w:bCs/>
          <w:sz w:val="28"/>
          <w:szCs w:val="28"/>
        </w:rPr>
        <w:t>УКРАЇНА</w:t>
      </w:r>
      <w:r w:rsidRPr="00B06CB8">
        <w:rPr>
          <w:rFonts w:ascii="Times New Roman" w:hAnsi="Times New Roman"/>
          <w:sz w:val="28"/>
          <w:szCs w:val="28"/>
        </w:rPr>
        <w:t> 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6CB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A4C7A" w:rsidRPr="00B06CB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9E367F" w:rsidRPr="009E367F" w:rsidRDefault="009E367F" w:rsidP="009E36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9E367F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E367F">
        <w:rPr>
          <w:rFonts w:ascii="Times New Roman" w:hAnsi="Times New Roman"/>
          <w:b/>
          <w:sz w:val="28"/>
          <w:szCs w:val="28"/>
        </w:rPr>
        <w:t>ІШЕННЯ №</w:t>
      </w:r>
      <w:r w:rsidRPr="009E36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9E367F">
        <w:rPr>
          <w:rFonts w:ascii="Times New Roman" w:hAnsi="Times New Roman"/>
          <w:b/>
          <w:sz w:val="28"/>
          <w:szCs w:val="28"/>
          <w:lang w:val="uk-UA"/>
        </w:rPr>
        <w:t>0-10-8/7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  <w:r w:rsidRPr="009E367F">
        <w:rPr>
          <w:rFonts w:ascii="Times New Roman" w:hAnsi="Times New Roman"/>
          <w:b/>
          <w:sz w:val="28"/>
          <w:szCs w:val="28"/>
          <w:lang w:val="uk-UA"/>
        </w:rPr>
        <w:t>7</w:t>
      </w:r>
    </w:p>
    <w:p w:rsidR="001A4C7A" w:rsidRPr="009E367F" w:rsidRDefault="009E367F" w:rsidP="009E36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9E367F">
        <w:rPr>
          <w:rFonts w:ascii="Times New Roman" w:hAnsi="Times New Roman"/>
          <w:b/>
          <w:sz w:val="28"/>
          <w:szCs w:val="28"/>
          <w:lang w:val="uk-UA"/>
        </w:rPr>
        <w:t>27 травня</w:t>
      </w:r>
      <w:r w:rsidRPr="009E367F">
        <w:rPr>
          <w:rFonts w:ascii="Times New Roman" w:hAnsi="Times New Roman"/>
          <w:b/>
          <w:sz w:val="28"/>
          <w:szCs w:val="28"/>
        </w:rPr>
        <w:t xml:space="preserve"> 2021 р</w:t>
      </w:r>
      <w:r w:rsidRPr="009E367F">
        <w:rPr>
          <w:rFonts w:ascii="Times New Roman" w:hAnsi="Times New Roman"/>
          <w:b/>
          <w:sz w:val="28"/>
          <w:szCs w:val="28"/>
          <w:lang w:val="uk-UA"/>
        </w:rPr>
        <w:t>.</w:t>
      </w:r>
      <w:r w:rsidRPr="009E367F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9E367F">
        <w:rPr>
          <w:rFonts w:ascii="Times New Roman" w:hAnsi="Times New Roman"/>
          <w:b/>
          <w:sz w:val="28"/>
          <w:szCs w:val="28"/>
          <w:lang w:val="uk-UA"/>
        </w:rPr>
        <w:t>10</w:t>
      </w:r>
      <w:r w:rsidRPr="009E367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E367F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9E367F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9E367F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1A4C7A" w:rsidRPr="009E367F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1A4C7A" w:rsidRPr="00B06CB8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B06CB8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B06CB8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B06CB8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  <w:r w:rsid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</w:t>
      </w: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</w:p>
    <w:p w:rsidR="001A4C7A" w:rsidRPr="00B06CB8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r w:rsidR="009E36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B06B47">
        <w:rPr>
          <w:rFonts w:ascii="Times New Roman" w:hAnsi="Times New Roman"/>
          <w:b/>
          <w:bCs/>
          <w:sz w:val="28"/>
          <w:szCs w:val="28"/>
          <w:lang w:val="uk-UA"/>
        </w:rPr>
        <w:t>Яновцю</w:t>
      </w:r>
      <w:proofErr w:type="spellEnd"/>
      <w:r w:rsidR="00B06B47">
        <w:rPr>
          <w:rFonts w:ascii="Times New Roman" w:hAnsi="Times New Roman"/>
          <w:b/>
          <w:bCs/>
          <w:sz w:val="28"/>
          <w:szCs w:val="28"/>
          <w:lang w:val="uk-UA"/>
        </w:rPr>
        <w:t xml:space="preserve"> С.А</w:t>
      </w: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B06CB8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B06CB8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28"/>
          <w:szCs w:val="28"/>
          <w:lang w:val="uk-UA"/>
        </w:rPr>
      </w:pPr>
    </w:p>
    <w:p w:rsidR="001A4C7A" w:rsidRPr="009E367F" w:rsidRDefault="001A4C7A" w:rsidP="009E367F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9E367F">
        <w:rPr>
          <w:rFonts w:ascii="Times New Roman" w:hAnsi="Times New Roman"/>
          <w:bCs/>
          <w:sz w:val="27"/>
          <w:szCs w:val="27"/>
          <w:lang w:val="uk-UA"/>
        </w:rPr>
        <w:t xml:space="preserve">       Розглянувши заяву гр.</w:t>
      </w:r>
      <w:r w:rsidR="006A33A2" w:rsidRPr="009E367F">
        <w:rPr>
          <w:sz w:val="27"/>
          <w:szCs w:val="27"/>
          <w:lang w:val="uk-UA"/>
        </w:rPr>
        <w:t xml:space="preserve"> </w:t>
      </w:r>
      <w:proofErr w:type="spellStart"/>
      <w:r w:rsidR="00B06B47" w:rsidRPr="009E367F">
        <w:rPr>
          <w:rFonts w:ascii="Times New Roman" w:hAnsi="Times New Roman"/>
          <w:bCs/>
          <w:sz w:val="27"/>
          <w:szCs w:val="27"/>
          <w:lang w:val="uk-UA"/>
        </w:rPr>
        <w:t>Яновця</w:t>
      </w:r>
      <w:proofErr w:type="spellEnd"/>
      <w:r w:rsidR="00B06B47" w:rsidRPr="009E367F">
        <w:rPr>
          <w:rFonts w:ascii="Times New Roman" w:hAnsi="Times New Roman"/>
          <w:bCs/>
          <w:sz w:val="27"/>
          <w:szCs w:val="27"/>
          <w:lang w:val="uk-UA"/>
        </w:rPr>
        <w:t xml:space="preserve"> Сергія Анатолійовича</w:t>
      </w:r>
      <w:r w:rsidR="006A33A2" w:rsidRPr="009E367F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9E367F">
        <w:rPr>
          <w:rFonts w:ascii="Times New Roman" w:hAnsi="Times New Roman"/>
          <w:sz w:val="27"/>
          <w:szCs w:val="27"/>
          <w:lang w:val="uk-UA"/>
        </w:rPr>
        <w:t xml:space="preserve">про надання дозволу на розроблення технічної документації із землеустрою, щодо встановлення </w:t>
      </w:r>
      <w:r w:rsidR="00B06CB8" w:rsidRPr="009E367F">
        <w:rPr>
          <w:rFonts w:ascii="Times New Roman" w:hAnsi="Times New Roman"/>
          <w:sz w:val="27"/>
          <w:szCs w:val="27"/>
          <w:lang w:val="uk-UA"/>
        </w:rPr>
        <w:t xml:space="preserve">(відновлення) </w:t>
      </w:r>
      <w:r w:rsidRPr="009E367F">
        <w:rPr>
          <w:rFonts w:ascii="Times New Roman" w:hAnsi="Times New Roman"/>
          <w:sz w:val="27"/>
          <w:szCs w:val="27"/>
          <w:lang w:val="uk-UA"/>
        </w:rPr>
        <w:t>меж земельної ділянки в натурі (на місцевості),</w:t>
      </w:r>
      <w:r w:rsidR="00B06CB8" w:rsidRPr="009E367F">
        <w:rPr>
          <w:rFonts w:ascii="Times New Roman" w:hAnsi="Times New Roman"/>
          <w:sz w:val="27"/>
          <w:szCs w:val="27"/>
          <w:lang w:val="uk-UA"/>
        </w:rPr>
        <w:t xml:space="preserve"> керуючись ст.ст</w:t>
      </w:r>
      <w:r w:rsidR="0087494E" w:rsidRPr="009E367F">
        <w:rPr>
          <w:rFonts w:ascii="Times New Roman" w:hAnsi="Times New Roman"/>
          <w:sz w:val="27"/>
          <w:szCs w:val="27"/>
          <w:lang w:val="uk-UA"/>
        </w:rPr>
        <w:t xml:space="preserve">.12, 40, 118,121 </w:t>
      </w:r>
      <w:r w:rsidR="0087494E" w:rsidRPr="009E367F">
        <w:rPr>
          <w:rFonts w:ascii="Times New Roman" w:hAnsi="Times New Roman"/>
          <w:bCs/>
          <w:sz w:val="27"/>
          <w:szCs w:val="27"/>
          <w:lang w:val="uk-UA"/>
        </w:rPr>
        <w:t>Земельного Кодексу України</w:t>
      </w:r>
      <w:r w:rsidR="00B52E0B" w:rsidRPr="009E367F">
        <w:rPr>
          <w:rFonts w:ascii="Times New Roman" w:hAnsi="Times New Roman"/>
          <w:bCs/>
          <w:sz w:val="27"/>
          <w:szCs w:val="27"/>
          <w:lang w:val="uk-UA"/>
        </w:rPr>
        <w:t>,</w:t>
      </w:r>
      <w:r w:rsidR="0087494E" w:rsidRPr="009E367F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06CB8" w:rsidRPr="009E367F">
        <w:rPr>
          <w:rFonts w:ascii="Times New Roman" w:hAnsi="Times New Roman"/>
          <w:sz w:val="27"/>
          <w:szCs w:val="27"/>
          <w:lang w:val="uk-UA"/>
        </w:rPr>
        <w:t>ст.</w:t>
      </w:r>
      <w:r w:rsidR="0087494E" w:rsidRPr="009E367F">
        <w:rPr>
          <w:rFonts w:ascii="Times New Roman" w:hAnsi="Times New Roman"/>
          <w:sz w:val="27"/>
          <w:szCs w:val="27"/>
          <w:lang w:val="uk-UA"/>
        </w:rPr>
        <w:t>ст.8,19,22,25 Закону України «</w:t>
      </w:r>
      <w:r w:rsidR="00B52E0B" w:rsidRPr="009E367F">
        <w:rPr>
          <w:rFonts w:ascii="Times New Roman" w:hAnsi="Times New Roman"/>
          <w:sz w:val="27"/>
          <w:szCs w:val="27"/>
          <w:lang w:val="uk-UA"/>
        </w:rPr>
        <w:t>Про землеустрій»</w:t>
      </w:r>
      <w:r w:rsidR="00B06CB8" w:rsidRPr="009E367F">
        <w:rPr>
          <w:rFonts w:ascii="Times New Roman" w:hAnsi="Times New Roman"/>
          <w:bCs/>
          <w:sz w:val="27"/>
          <w:szCs w:val="27"/>
          <w:lang w:val="uk-UA"/>
        </w:rPr>
        <w:t xml:space="preserve"> та ст.</w:t>
      </w:r>
      <w:r w:rsidRPr="009E367F">
        <w:rPr>
          <w:rFonts w:ascii="Times New Roman" w:hAnsi="Times New Roman"/>
          <w:bCs/>
          <w:sz w:val="27"/>
          <w:szCs w:val="27"/>
          <w:lang w:val="uk-UA"/>
        </w:rPr>
        <w:t>26 Закону України «Про місцеве самоврядування в Україні»,</w:t>
      </w:r>
      <w:r w:rsidR="00DA238C" w:rsidRPr="009E367F">
        <w:rPr>
          <w:sz w:val="27"/>
          <w:szCs w:val="27"/>
          <w:lang w:val="uk-UA"/>
        </w:rPr>
        <w:t xml:space="preserve"> </w:t>
      </w:r>
      <w:r w:rsidR="00DA238C" w:rsidRPr="009E367F">
        <w:rPr>
          <w:rFonts w:ascii="Times New Roman" w:hAnsi="Times New Roman"/>
          <w:bCs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9E367F">
        <w:rPr>
          <w:rFonts w:ascii="Times New Roman" w:hAnsi="Times New Roman"/>
          <w:bCs/>
          <w:sz w:val="27"/>
          <w:szCs w:val="27"/>
          <w:lang w:val="uk-UA"/>
        </w:rPr>
        <w:t xml:space="preserve">сесія міської ради </w:t>
      </w:r>
      <w:r w:rsidR="00B06CB8" w:rsidRPr="009E367F">
        <w:rPr>
          <w:rFonts w:ascii="Times New Roman" w:hAnsi="Times New Roman"/>
          <w:bCs/>
          <w:sz w:val="27"/>
          <w:szCs w:val="27"/>
          <w:lang w:val="uk-UA"/>
        </w:rPr>
        <w:t>ВИРІШИЛА</w:t>
      </w:r>
      <w:r w:rsidRPr="009E367F">
        <w:rPr>
          <w:rFonts w:ascii="Times New Roman" w:hAnsi="Times New Roman"/>
          <w:bCs/>
          <w:sz w:val="27"/>
          <w:szCs w:val="27"/>
          <w:lang w:val="uk-UA"/>
        </w:rPr>
        <w:t>:</w:t>
      </w:r>
    </w:p>
    <w:p w:rsidR="00EB7A0F" w:rsidRPr="009E367F" w:rsidRDefault="00B06CB8" w:rsidP="009E36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9E367F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1A4C7A" w:rsidRPr="009E367F">
        <w:rPr>
          <w:rFonts w:ascii="Times New Roman" w:hAnsi="Times New Roman"/>
          <w:bCs/>
          <w:sz w:val="27"/>
          <w:szCs w:val="27"/>
          <w:lang w:val="uk-UA"/>
        </w:rPr>
        <w:t>1</w:t>
      </w:r>
      <w:r w:rsidRPr="009E367F">
        <w:rPr>
          <w:rFonts w:ascii="Times New Roman" w:hAnsi="Times New Roman"/>
          <w:bCs/>
          <w:sz w:val="27"/>
          <w:szCs w:val="27"/>
          <w:lang w:val="uk-UA"/>
        </w:rPr>
        <w:t>.</w:t>
      </w:r>
      <w:r w:rsidR="001A4C7A" w:rsidRPr="009E367F">
        <w:rPr>
          <w:rFonts w:ascii="Times New Roman" w:hAnsi="Times New Roman"/>
          <w:bCs/>
          <w:sz w:val="27"/>
          <w:szCs w:val="27"/>
          <w:lang w:val="uk-UA"/>
        </w:rPr>
        <w:t>Надати дозвіл на розроблення технічної документації із землеустрою щодо</w:t>
      </w:r>
      <w:r w:rsidR="001A4C7A" w:rsidRPr="009E367F">
        <w:rPr>
          <w:rFonts w:ascii="Times New Roman" w:hAnsi="Times New Roman"/>
          <w:sz w:val="27"/>
          <w:szCs w:val="27"/>
          <w:lang w:val="uk-UA"/>
        </w:rPr>
        <w:t xml:space="preserve"> встановлення</w:t>
      </w:r>
      <w:r w:rsidRPr="009E367F">
        <w:rPr>
          <w:rFonts w:ascii="Times New Roman" w:hAnsi="Times New Roman"/>
          <w:sz w:val="27"/>
          <w:szCs w:val="27"/>
          <w:lang w:val="uk-UA"/>
        </w:rPr>
        <w:t xml:space="preserve"> (відновлення) </w:t>
      </w:r>
      <w:r w:rsidR="001A4C7A" w:rsidRPr="009E367F">
        <w:rPr>
          <w:rFonts w:ascii="Times New Roman" w:hAnsi="Times New Roman"/>
          <w:sz w:val="27"/>
          <w:szCs w:val="27"/>
          <w:lang w:val="uk-UA"/>
        </w:rPr>
        <w:t xml:space="preserve"> меж земельної ділянки в натурі (на місцевості)</w:t>
      </w:r>
      <w:r w:rsidR="00B52E0B" w:rsidRPr="009E367F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56734" w:rsidRPr="009E367F">
        <w:rPr>
          <w:rFonts w:ascii="Times New Roman" w:hAnsi="Times New Roman"/>
          <w:bCs/>
          <w:sz w:val="27"/>
          <w:szCs w:val="27"/>
          <w:lang w:val="uk-UA"/>
        </w:rPr>
        <w:t>гр.</w:t>
      </w:r>
      <w:r w:rsidR="007B2096" w:rsidRPr="009E367F">
        <w:rPr>
          <w:sz w:val="27"/>
          <w:szCs w:val="27"/>
          <w:lang w:val="uk-UA"/>
        </w:rPr>
        <w:t xml:space="preserve"> </w:t>
      </w:r>
      <w:proofErr w:type="spellStart"/>
      <w:r w:rsidR="00B06B47" w:rsidRPr="009E367F">
        <w:rPr>
          <w:rFonts w:ascii="Times New Roman" w:hAnsi="Times New Roman"/>
          <w:bCs/>
          <w:sz w:val="27"/>
          <w:szCs w:val="27"/>
          <w:lang w:val="uk-UA"/>
        </w:rPr>
        <w:t>Яновцю</w:t>
      </w:r>
      <w:proofErr w:type="spellEnd"/>
      <w:r w:rsidR="00B06B47" w:rsidRPr="009E367F">
        <w:rPr>
          <w:rFonts w:ascii="Times New Roman" w:hAnsi="Times New Roman"/>
          <w:bCs/>
          <w:sz w:val="27"/>
          <w:szCs w:val="27"/>
          <w:lang w:val="uk-UA"/>
        </w:rPr>
        <w:t xml:space="preserve"> Сергію Анатолійовичу </w:t>
      </w:r>
      <w:r w:rsidR="001A4C7A" w:rsidRPr="009E367F">
        <w:rPr>
          <w:rFonts w:ascii="Times New Roman" w:hAnsi="Times New Roman"/>
          <w:bCs/>
          <w:sz w:val="27"/>
          <w:szCs w:val="27"/>
          <w:lang w:val="uk-UA"/>
        </w:rPr>
        <w:t xml:space="preserve">загальною площею </w:t>
      </w:r>
      <w:r w:rsidR="006A33A2" w:rsidRPr="009E367F">
        <w:rPr>
          <w:rFonts w:ascii="Times New Roman" w:hAnsi="Times New Roman"/>
          <w:bCs/>
          <w:sz w:val="27"/>
          <w:szCs w:val="27"/>
          <w:lang w:val="uk-UA"/>
        </w:rPr>
        <w:t>0,</w:t>
      </w:r>
      <w:r w:rsidR="00B06B47" w:rsidRPr="009E367F">
        <w:rPr>
          <w:rFonts w:ascii="Times New Roman" w:hAnsi="Times New Roman"/>
          <w:bCs/>
          <w:sz w:val="27"/>
          <w:szCs w:val="27"/>
          <w:lang w:val="uk-UA"/>
        </w:rPr>
        <w:t>60</w:t>
      </w:r>
      <w:r w:rsidR="006A33A2" w:rsidRPr="009E367F">
        <w:rPr>
          <w:rFonts w:ascii="Times New Roman" w:hAnsi="Times New Roman"/>
          <w:bCs/>
          <w:sz w:val="27"/>
          <w:szCs w:val="27"/>
          <w:lang w:val="uk-UA"/>
        </w:rPr>
        <w:t>00</w:t>
      </w:r>
      <w:r w:rsidR="001A4C7A" w:rsidRPr="009E367F">
        <w:rPr>
          <w:rFonts w:ascii="Times New Roman" w:hAnsi="Times New Roman"/>
          <w:bCs/>
          <w:sz w:val="27"/>
          <w:szCs w:val="27"/>
          <w:lang w:val="uk-UA"/>
        </w:rPr>
        <w:t xml:space="preserve"> га, в тому числі: </w:t>
      </w:r>
    </w:p>
    <w:p w:rsidR="001A4C7A" w:rsidRPr="009E367F" w:rsidRDefault="00EB7A0F" w:rsidP="009E36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9E367F">
        <w:rPr>
          <w:rFonts w:ascii="Times New Roman" w:hAnsi="Times New Roman"/>
          <w:bCs/>
          <w:sz w:val="27"/>
          <w:szCs w:val="27"/>
          <w:lang w:val="uk-UA"/>
        </w:rPr>
        <w:t xml:space="preserve">- </w:t>
      </w:r>
      <w:r w:rsidR="001A4C7A" w:rsidRPr="009E367F">
        <w:rPr>
          <w:rFonts w:ascii="Times New Roman" w:hAnsi="Times New Roman"/>
          <w:bCs/>
          <w:sz w:val="27"/>
          <w:szCs w:val="27"/>
          <w:lang w:val="uk-UA"/>
        </w:rPr>
        <w:t>для будівництва і обслуговування житлового будинку, господарських будівель і споруд –</w:t>
      </w:r>
      <w:r w:rsidRPr="009E367F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33394D" w:rsidRPr="009E367F">
        <w:rPr>
          <w:rFonts w:ascii="Times New Roman" w:hAnsi="Times New Roman"/>
          <w:bCs/>
          <w:sz w:val="27"/>
          <w:szCs w:val="27"/>
          <w:lang w:val="uk-UA"/>
        </w:rPr>
        <w:t>0,</w:t>
      </w:r>
      <w:r w:rsidRPr="009E367F">
        <w:rPr>
          <w:rFonts w:ascii="Times New Roman" w:hAnsi="Times New Roman"/>
          <w:bCs/>
          <w:sz w:val="27"/>
          <w:szCs w:val="27"/>
          <w:lang w:val="uk-UA"/>
        </w:rPr>
        <w:t>25</w:t>
      </w:r>
      <w:r w:rsidR="0033394D" w:rsidRPr="009E367F">
        <w:rPr>
          <w:rFonts w:ascii="Times New Roman" w:hAnsi="Times New Roman"/>
          <w:bCs/>
          <w:sz w:val="27"/>
          <w:szCs w:val="27"/>
          <w:lang w:val="uk-UA"/>
        </w:rPr>
        <w:t>00</w:t>
      </w:r>
      <w:r w:rsidR="00256734" w:rsidRPr="009E367F">
        <w:rPr>
          <w:rFonts w:ascii="Times New Roman" w:hAnsi="Times New Roman"/>
          <w:bCs/>
          <w:sz w:val="27"/>
          <w:szCs w:val="27"/>
          <w:lang w:val="uk-UA"/>
        </w:rPr>
        <w:t>га</w:t>
      </w:r>
      <w:r w:rsidR="00B06CB8" w:rsidRPr="009E367F">
        <w:rPr>
          <w:rFonts w:ascii="Times New Roman" w:hAnsi="Times New Roman"/>
          <w:bCs/>
          <w:sz w:val="27"/>
          <w:szCs w:val="27"/>
          <w:lang w:val="uk-UA"/>
        </w:rPr>
        <w:t xml:space="preserve"> по</w:t>
      </w:r>
      <w:r w:rsidR="00BF4B1F" w:rsidRPr="009E367F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proofErr w:type="spellStart"/>
      <w:r w:rsidR="00D87CE5" w:rsidRPr="009E367F">
        <w:rPr>
          <w:rFonts w:ascii="Times New Roman" w:hAnsi="Times New Roman"/>
          <w:bCs/>
          <w:sz w:val="27"/>
          <w:szCs w:val="27"/>
          <w:lang w:val="uk-UA"/>
        </w:rPr>
        <w:t>вул.</w:t>
      </w:r>
      <w:r w:rsidR="00860E5C" w:rsidRPr="009E367F">
        <w:rPr>
          <w:rFonts w:ascii="Times New Roman" w:hAnsi="Times New Roman"/>
          <w:bCs/>
          <w:sz w:val="27"/>
          <w:szCs w:val="27"/>
          <w:lang w:val="uk-UA"/>
        </w:rPr>
        <w:t>Вірьовченка</w:t>
      </w:r>
      <w:proofErr w:type="spellEnd"/>
      <w:r w:rsidRPr="009E367F">
        <w:rPr>
          <w:rFonts w:ascii="Times New Roman" w:hAnsi="Times New Roman"/>
          <w:bCs/>
          <w:sz w:val="27"/>
          <w:szCs w:val="27"/>
          <w:lang w:val="uk-UA"/>
        </w:rPr>
        <w:t>,</w:t>
      </w:r>
      <w:r w:rsidR="00B06B47" w:rsidRPr="009E367F">
        <w:rPr>
          <w:rFonts w:ascii="Times New Roman" w:hAnsi="Times New Roman"/>
          <w:bCs/>
          <w:sz w:val="27"/>
          <w:szCs w:val="27"/>
          <w:lang w:val="uk-UA"/>
        </w:rPr>
        <w:t>3</w:t>
      </w:r>
      <w:r w:rsidRPr="009E367F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proofErr w:type="spellStart"/>
      <w:r w:rsidRPr="009E367F">
        <w:rPr>
          <w:rFonts w:ascii="Times New Roman" w:hAnsi="Times New Roman"/>
          <w:bCs/>
          <w:sz w:val="27"/>
          <w:szCs w:val="27"/>
          <w:lang w:val="uk-UA"/>
        </w:rPr>
        <w:t>с.</w:t>
      </w:r>
      <w:r w:rsidR="00D71D20" w:rsidRPr="009E367F">
        <w:rPr>
          <w:rFonts w:ascii="Times New Roman" w:hAnsi="Times New Roman"/>
          <w:bCs/>
          <w:sz w:val="27"/>
          <w:szCs w:val="27"/>
          <w:lang w:val="uk-UA"/>
        </w:rPr>
        <w:t>П</w:t>
      </w:r>
      <w:r w:rsidR="00860E5C" w:rsidRPr="009E367F">
        <w:rPr>
          <w:rFonts w:ascii="Times New Roman" w:hAnsi="Times New Roman"/>
          <w:bCs/>
          <w:sz w:val="27"/>
          <w:szCs w:val="27"/>
          <w:lang w:val="uk-UA"/>
        </w:rPr>
        <w:t>авлівка</w:t>
      </w:r>
      <w:proofErr w:type="spellEnd"/>
      <w:r w:rsidR="00D71D20" w:rsidRPr="009E367F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proofErr w:type="spellStart"/>
      <w:r w:rsidRPr="009E367F">
        <w:rPr>
          <w:rFonts w:ascii="Times New Roman" w:hAnsi="Times New Roman"/>
          <w:bCs/>
          <w:sz w:val="27"/>
          <w:szCs w:val="27"/>
          <w:lang w:val="uk-UA"/>
        </w:rPr>
        <w:t>Погребищенської</w:t>
      </w:r>
      <w:proofErr w:type="spellEnd"/>
      <w:r w:rsidRPr="009E367F">
        <w:rPr>
          <w:rFonts w:ascii="Times New Roman" w:hAnsi="Times New Roman"/>
          <w:bCs/>
          <w:sz w:val="27"/>
          <w:szCs w:val="27"/>
          <w:lang w:val="uk-UA"/>
        </w:rPr>
        <w:t xml:space="preserve"> міської ради</w:t>
      </w:r>
      <w:r w:rsidR="00256734" w:rsidRPr="009E367F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1A4C7A" w:rsidRPr="009E367F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B06CB8" w:rsidRPr="009E367F">
        <w:rPr>
          <w:rFonts w:ascii="Times New Roman" w:hAnsi="Times New Roman"/>
          <w:bCs/>
          <w:sz w:val="27"/>
          <w:szCs w:val="27"/>
          <w:lang w:val="uk-UA"/>
        </w:rPr>
        <w:t xml:space="preserve">Вінницького району </w:t>
      </w:r>
      <w:r w:rsidR="001A4C7A" w:rsidRPr="009E367F">
        <w:rPr>
          <w:rFonts w:ascii="Times New Roman" w:hAnsi="Times New Roman"/>
          <w:bCs/>
          <w:sz w:val="27"/>
          <w:szCs w:val="27"/>
          <w:lang w:val="uk-UA"/>
        </w:rPr>
        <w:t>Вінницької області</w:t>
      </w:r>
      <w:r w:rsidRPr="009E367F">
        <w:rPr>
          <w:rFonts w:ascii="Times New Roman" w:hAnsi="Times New Roman"/>
          <w:bCs/>
          <w:sz w:val="27"/>
          <w:szCs w:val="27"/>
          <w:lang w:val="uk-UA"/>
        </w:rPr>
        <w:t>;</w:t>
      </w:r>
    </w:p>
    <w:p w:rsidR="00EB7A0F" w:rsidRPr="009E367F" w:rsidRDefault="00EB7A0F" w:rsidP="009E36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9E367F">
        <w:rPr>
          <w:rFonts w:ascii="Times New Roman" w:hAnsi="Times New Roman"/>
          <w:bCs/>
          <w:sz w:val="27"/>
          <w:szCs w:val="27"/>
          <w:lang w:val="uk-UA"/>
        </w:rPr>
        <w:t>- для ведення особистого селянського господарства – 0,</w:t>
      </w:r>
      <w:r w:rsidR="00D71D20" w:rsidRPr="009E367F">
        <w:rPr>
          <w:rFonts w:ascii="Times New Roman" w:hAnsi="Times New Roman"/>
          <w:bCs/>
          <w:sz w:val="27"/>
          <w:szCs w:val="27"/>
          <w:lang w:val="uk-UA"/>
        </w:rPr>
        <w:t>3</w:t>
      </w:r>
      <w:r w:rsidR="00B06B47" w:rsidRPr="009E367F">
        <w:rPr>
          <w:rFonts w:ascii="Times New Roman" w:hAnsi="Times New Roman"/>
          <w:bCs/>
          <w:sz w:val="27"/>
          <w:szCs w:val="27"/>
          <w:lang w:val="uk-UA"/>
        </w:rPr>
        <w:t>5</w:t>
      </w:r>
      <w:r w:rsidRPr="009E367F">
        <w:rPr>
          <w:rFonts w:ascii="Times New Roman" w:hAnsi="Times New Roman"/>
          <w:bCs/>
          <w:sz w:val="27"/>
          <w:szCs w:val="27"/>
          <w:lang w:val="uk-UA"/>
        </w:rPr>
        <w:t>00 га</w:t>
      </w:r>
      <w:r w:rsidRPr="009E367F">
        <w:rPr>
          <w:sz w:val="27"/>
          <w:szCs w:val="27"/>
        </w:rPr>
        <w:t xml:space="preserve"> </w:t>
      </w:r>
      <w:r w:rsidRPr="009E367F">
        <w:rPr>
          <w:rFonts w:ascii="Times New Roman" w:hAnsi="Times New Roman"/>
          <w:bCs/>
          <w:sz w:val="27"/>
          <w:szCs w:val="27"/>
          <w:lang w:val="uk-UA"/>
        </w:rPr>
        <w:t xml:space="preserve">по </w:t>
      </w:r>
      <w:proofErr w:type="spellStart"/>
      <w:r w:rsidR="00860E5C" w:rsidRPr="009E367F">
        <w:rPr>
          <w:rFonts w:ascii="Times New Roman" w:hAnsi="Times New Roman"/>
          <w:bCs/>
          <w:sz w:val="27"/>
          <w:szCs w:val="27"/>
          <w:lang w:val="uk-UA"/>
        </w:rPr>
        <w:t>вул.Вірьовченка</w:t>
      </w:r>
      <w:proofErr w:type="spellEnd"/>
      <w:r w:rsidR="00860E5C" w:rsidRPr="009E367F">
        <w:rPr>
          <w:rFonts w:ascii="Times New Roman" w:hAnsi="Times New Roman"/>
          <w:bCs/>
          <w:sz w:val="27"/>
          <w:szCs w:val="27"/>
          <w:lang w:val="uk-UA"/>
        </w:rPr>
        <w:t>,</w:t>
      </w:r>
      <w:r w:rsidR="00B06B47" w:rsidRPr="009E367F">
        <w:rPr>
          <w:rFonts w:ascii="Times New Roman" w:hAnsi="Times New Roman"/>
          <w:bCs/>
          <w:sz w:val="27"/>
          <w:szCs w:val="27"/>
          <w:lang w:val="uk-UA"/>
        </w:rPr>
        <w:t>3</w:t>
      </w:r>
      <w:r w:rsidR="00860E5C" w:rsidRPr="009E367F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proofErr w:type="spellStart"/>
      <w:r w:rsidR="00860E5C" w:rsidRPr="009E367F">
        <w:rPr>
          <w:rFonts w:ascii="Times New Roman" w:hAnsi="Times New Roman"/>
          <w:bCs/>
          <w:sz w:val="27"/>
          <w:szCs w:val="27"/>
          <w:lang w:val="uk-UA"/>
        </w:rPr>
        <w:t>с.Павлівка</w:t>
      </w:r>
      <w:proofErr w:type="spellEnd"/>
      <w:r w:rsidR="00860E5C" w:rsidRPr="009E367F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proofErr w:type="spellStart"/>
      <w:r w:rsidRPr="009E367F">
        <w:rPr>
          <w:rFonts w:ascii="Times New Roman" w:hAnsi="Times New Roman"/>
          <w:bCs/>
          <w:sz w:val="27"/>
          <w:szCs w:val="27"/>
          <w:lang w:val="uk-UA"/>
        </w:rPr>
        <w:t>Погребищенської</w:t>
      </w:r>
      <w:proofErr w:type="spellEnd"/>
      <w:r w:rsidRPr="009E367F">
        <w:rPr>
          <w:rFonts w:ascii="Times New Roman" w:hAnsi="Times New Roman"/>
          <w:bCs/>
          <w:sz w:val="27"/>
          <w:szCs w:val="27"/>
          <w:lang w:val="uk-UA"/>
        </w:rPr>
        <w:t xml:space="preserve"> міської ради  Вінницького району Вінницької області.</w:t>
      </w:r>
    </w:p>
    <w:p w:rsidR="001A4C7A" w:rsidRPr="009E367F" w:rsidRDefault="00B06CB8" w:rsidP="009E36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9E367F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1A4C7A" w:rsidRPr="009E367F">
        <w:rPr>
          <w:rFonts w:ascii="Times New Roman" w:hAnsi="Times New Roman"/>
          <w:bCs/>
          <w:sz w:val="27"/>
          <w:szCs w:val="27"/>
          <w:lang w:val="uk-UA"/>
        </w:rPr>
        <w:t>2.Гр.</w:t>
      </w:r>
      <w:r w:rsidR="00EB7A0F" w:rsidRPr="009E367F">
        <w:rPr>
          <w:sz w:val="27"/>
          <w:szCs w:val="27"/>
        </w:rPr>
        <w:t xml:space="preserve"> </w:t>
      </w:r>
      <w:proofErr w:type="spellStart"/>
      <w:r w:rsidR="00B06B47" w:rsidRPr="009E367F">
        <w:rPr>
          <w:rFonts w:ascii="Times New Roman" w:hAnsi="Times New Roman"/>
          <w:bCs/>
          <w:sz w:val="27"/>
          <w:szCs w:val="27"/>
          <w:lang w:val="uk-UA"/>
        </w:rPr>
        <w:t>Яновцю</w:t>
      </w:r>
      <w:proofErr w:type="spellEnd"/>
      <w:r w:rsidR="00B06B47" w:rsidRPr="009E367F">
        <w:rPr>
          <w:rFonts w:ascii="Times New Roman" w:hAnsi="Times New Roman"/>
          <w:bCs/>
          <w:sz w:val="27"/>
          <w:szCs w:val="27"/>
          <w:lang w:val="uk-UA"/>
        </w:rPr>
        <w:t xml:space="preserve"> Сергію Анатолійовичу </w:t>
      </w:r>
      <w:r w:rsidR="001A4C7A" w:rsidRPr="009E367F">
        <w:rPr>
          <w:rFonts w:ascii="Times New Roman" w:hAnsi="Times New Roman"/>
          <w:bCs/>
          <w:sz w:val="27"/>
          <w:szCs w:val="27"/>
          <w:lang w:val="uk-UA"/>
        </w:rPr>
        <w:t>виготов</w:t>
      </w:r>
      <w:r w:rsidR="004D3624" w:rsidRPr="009E367F">
        <w:rPr>
          <w:rFonts w:ascii="Times New Roman" w:hAnsi="Times New Roman"/>
          <w:bCs/>
          <w:sz w:val="27"/>
          <w:szCs w:val="27"/>
          <w:lang w:val="uk-UA"/>
        </w:rPr>
        <w:t>ити</w:t>
      </w:r>
      <w:r w:rsidR="001A4C7A" w:rsidRPr="009E367F">
        <w:rPr>
          <w:rFonts w:ascii="Times New Roman" w:hAnsi="Times New Roman"/>
          <w:bCs/>
          <w:sz w:val="27"/>
          <w:szCs w:val="27"/>
          <w:lang w:val="uk-UA"/>
        </w:rPr>
        <w:t xml:space="preserve"> технічн</w:t>
      </w:r>
      <w:r w:rsidR="004D3624" w:rsidRPr="009E367F">
        <w:rPr>
          <w:rFonts w:ascii="Times New Roman" w:hAnsi="Times New Roman"/>
          <w:bCs/>
          <w:sz w:val="27"/>
          <w:szCs w:val="27"/>
          <w:lang w:val="uk-UA"/>
        </w:rPr>
        <w:t>у</w:t>
      </w:r>
      <w:r w:rsidR="001A4C7A" w:rsidRPr="009E367F">
        <w:rPr>
          <w:rFonts w:ascii="Times New Roman" w:hAnsi="Times New Roman"/>
          <w:bCs/>
          <w:sz w:val="27"/>
          <w:szCs w:val="27"/>
          <w:lang w:val="uk-UA"/>
        </w:rPr>
        <w:t xml:space="preserve"> документаці</w:t>
      </w:r>
      <w:r w:rsidR="004D3624" w:rsidRPr="009E367F">
        <w:rPr>
          <w:rFonts w:ascii="Times New Roman" w:hAnsi="Times New Roman"/>
          <w:bCs/>
          <w:sz w:val="27"/>
          <w:szCs w:val="27"/>
          <w:lang w:val="uk-UA"/>
        </w:rPr>
        <w:t>ю</w:t>
      </w:r>
      <w:r w:rsidR="001A4C7A" w:rsidRPr="009E367F">
        <w:rPr>
          <w:rFonts w:ascii="Times New Roman" w:hAnsi="Times New Roman"/>
          <w:bCs/>
          <w:sz w:val="27"/>
          <w:szCs w:val="27"/>
          <w:lang w:val="uk-UA"/>
        </w:rPr>
        <w:t xml:space="preserve"> відповідн</w:t>
      </w:r>
      <w:r w:rsidR="004D3624" w:rsidRPr="009E367F">
        <w:rPr>
          <w:rFonts w:ascii="Times New Roman" w:hAnsi="Times New Roman"/>
          <w:bCs/>
          <w:sz w:val="27"/>
          <w:szCs w:val="27"/>
          <w:lang w:val="uk-UA"/>
        </w:rPr>
        <w:t>о до вимог чинного законодавства</w:t>
      </w:r>
      <w:r w:rsidR="001A4C7A" w:rsidRPr="009E367F">
        <w:rPr>
          <w:rFonts w:ascii="Times New Roman" w:hAnsi="Times New Roman"/>
          <w:bCs/>
          <w:sz w:val="27"/>
          <w:szCs w:val="27"/>
          <w:lang w:val="uk-UA"/>
        </w:rPr>
        <w:t>.</w:t>
      </w:r>
    </w:p>
    <w:p w:rsidR="001A4C7A" w:rsidRPr="009E367F" w:rsidRDefault="00B06CB8" w:rsidP="009E367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9E367F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1A4C7A" w:rsidRPr="009E367F">
        <w:rPr>
          <w:rFonts w:ascii="Times New Roman" w:hAnsi="Times New Roman"/>
          <w:bCs/>
          <w:sz w:val="27"/>
          <w:szCs w:val="27"/>
          <w:lang w:val="uk-UA"/>
        </w:rPr>
        <w:t>3.Після виготовлення технічної документації подати її на затвердження до міської ради.</w:t>
      </w:r>
    </w:p>
    <w:p w:rsidR="001A4C7A" w:rsidRPr="009E367F" w:rsidRDefault="00B06CB8" w:rsidP="009E367F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7"/>
          <w:szCs w:val="27"/>
          <w:lang w:val="uk-UA"/>
        </w:rPr>
      </w:pPr>
      <w:r w:rsidRPr="009E367F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1A4C7A" w:rsidRPr="009E367F">
        <w:rPr>
          <w:rFonts w:ascii="Times New Roman" w:hAnsi="Times New Roman"/>
          <w:bCs/>
          <w:sz w:val="27"/>
          <w:szCs w:val="27"/>
          <w:lang w:val="uk-UA"/>
        </w:rPr>
        <w:t>4</w:t>
      </w:r>
      <w:r w:rsidR="001A4C7A" w:rsidRPr="009E367F">
        <w:rPr>
          <w:rFonts w:ascii="Times New Roman" w:hAnsi="Times New Roman"/>
          <w:sz w:val="27"/>
          <w:szCs w:val="27"/>
          <w:lang w:val="uk-UA"/>
        </w:rPr>
        <w:t>.</w:t>
      </w:r>
      <w:r w:rsidR="001A4C7A" w:rsidRPr="009E367F">
        <w:rPr>
          <w:rFonts w:ascii="Times New Roman" w:eastAsiaTheme="minorEastAsia" w:hAnsi="Times New Roman"/>
          <w:sz w:val="27"/>
          <w:szCs w:val="27"/>
          <w:lang w:val="uk-UA"/>
        </w:rPr>
        <w:t xml:space="preserve">Контроль за виконанням даного </w:t>
      </w:r>
      <w:proofErr w:type="spellStart"/>
      <w:r w:rsidR="001A4C7A" w:rsidRPr="009E367F">
        <w:rPr>
          <w:rFonts w:ascii="Times New Roman" w:eastAsiaTheme="minorEastAsia" w:hAnsi="Times New Roman"/>
          <w:sz w:val="27"/>
          <w:szCs w:val="27"/>
          <w:lang w:val="uk-UA"/>
        </w:rPr>
        <w:t>рішен</w:t>
      </w:r>
      <w:r w:rsidR="001A4C7A" w:rsidRPr="009E367F">
        <w:rPr>
          <w:rFonts w:ascii="Times New Roman" w:eastAsiaTheme="minorEastAsia" w:hAnsi="Times New Roman"/>
          <w:sz w:val="27"/>
          <w:szCs w:val="27"/>
        </w:rPr>
        <w:t>ня</w:t>
      </w:r>
      <w:proofErr w:type="spellEnd"/>
      <w:r w:rsidR="001A4C7A" w:rsidRPr="009E367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1A4C7A" w:rsidRPr="009E367F">
        <w:rPr>
          <w:rFonts w:ascii="Times New Roman" w:eastAsiaTheme="minorEastAsia" w:hAnsi="Times New Roman"/>
          <w:sz w:val="27"/>
          <w:szCs w:val="27"/>
        </w:rPr>
        <w:t>покласти</w:t>
      </w:r>
      <w:proofErr w:type="spellEnd"/>
      <w:r w:rsidR="001A4C7A" w:rsidRPr="009E367F">
        <w:rPr>
          <w:rFonts w:ascii="Times New Roman" w:eastAsiaTheme="minorEastAsia" w:hAnsi="Times New Roman"/>
          <w:sz w:val="27"/>
          <w:szCs w:val="27"/>
        </w:rPr>
        <w:t xml:space="preserve"> на </w:t>
      </w:r>
      <w:proofErr w:type="spellStart"/>
      <w:r w:rsidR="001A4C7A" w:rsidRPr="009E367F">
        <w:rPr>
          <w:rFonts w:ascii="Times New Roman" w:eastAsiaTheme="minorEastAsia" w:hAnsi="Times New Roman"/>
          <w:sz w:val="27"/>
          <w:szCs w:val="27"/>
        </w:rPr>
        <w:t>постійну</w:t>
      </w:r>
      <w:proofErr w:type="spellEnd"/>
      <w:r w:rsidR="001A4C7A" w:rsidRPr="009E367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1A4C7A" w:rsidRPr="009E367F">
        <w:rPr>
          <w:rFonts w:ascii="Times New Roman" w:eastAsiaTheme="minorEastAsia" w:hAnsi="Times New Roman"/>
          <w:sz w:val="27"/>
          <w:szCs w:val="27"/>
        </w:rPr>
        <w:t>комісію</w:t>
      </w:r>
      <w:proofErr w:type="spellEnd"/>
      <w:r w:rsidR="001A4C7A" w:rsidRPr="009E367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1A4C7A" w:rsidRPr="009E367F">
        <w:rPr>
          <w:rFonts w:ascii="Times New Roman" w:eastAsiaTheme="minorEastAsia" w:hAnsi="Times New Roman"/>
          <w:sz w:val="27"/>
          <w:szCs w:val="27"/>
        </w:rPr>
        <w:t>міської</w:t>
      </w:r>
      <w:proofErr w:type="spellEnd"/>
      <w:r w:rsidR="001A4C7A" w:rsidRPr="009E367F">
        <w:rPr>
          <w:rFonts w:ascii="Times New Roman" w:eastAsiaTheme="minorEastAsia" w:hAnsi="Times New Roman"/>
          <w:sz w:val="27"/>
          <w:szCs w:val="27"/>
        </w:rPr>
        <w:t xml:space="preserve"> ради з </w:t>
      </w:r>
      <w:proofErr w:type="spellStart"/>
      <w:r w:rsidR="001A4C7A" w:rsidRPr="009E367F">
        <w:rPr>
          <w:rFonts w:ascii="Times New Roman" w:eastAsiaTheme="minorEastAsia" w:hAnsi="Times New Roman"/>
          <w:sz w:val="27"/>
          <w:szCs w:val="27"/>
        </w:rPr>
        <w:t>питань</w:t>
      </w:r>
      <w:proofErr w:type="spellEnd"/>
      <w:r w:rsidR="001A4C7A" w:rsidRPr="009E367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1A4C7A" w:rsidRPr="009E367F">
        <w:rPr>
          <w:rFonts w:ascii="Times New Roman" w:eastAsiaTheme="minorEastAsia" w:hAnsi="Times New Roman"/>
          <w:sz w:val="27"/>
          <w:szCs w:val="27"/>
        </w:rPr>
        <w:t>сільськогосподарського</w:t>
      </w:r>
      <w:proofErr w:type="spellEnd"/>
      <w:r w:rsidR="001A4C7A" w:rsidRPr="009E367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1A4C7A" w:rsidRPr="009E367F">
        <w:rPr>
          <w:rFonts w:ascii="Times New Roman" w:eastAsiaTheme="minorEastAsia" w:hAnsi="Times New Roman"/>
          <w:sz w:val="27"/>
          <w:szCs w:val="27"/>
        </w:rPr>
        <w:t>виробництва</w:t>
      </w:r>
      <w:proofErr w:type="spellEnd"/>
      <w:r w:rsidR="001A4C7A" w:rsidRPr="009E367F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1A4C7A" w:rsidRPr="009E367F">
        <w:rPr>
          <w:rFonts w:ascii="Times New Roman" w:eastAsiaTheme="minorEastAsia" w:hAnsi="Times New Roman"/>
          <w:sz w:val="27"/>
          <w:szCs w:val="27"/>
        </w:rPr>
        <w:t>регулювання</w:t>
      </w:r>
      <w:proofErr w:type="spellEnd"/>
      <w:r w:rsidR="001A4C7A" w:rsidRPr="009E367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1A4C7A" w:rsidRPr="009E367F">
        <w:rPr>
          <w:rFonts w:ascii="Times New Roman" w:eastAsiaTheme="minorEastAsia" w:hAnsi="Times New Roman"/>
          <w:sz w:val="27"/>
          <w:szCs w:val="27"/>
        </w:rPr>
        <w:t>земельних</w:t>
      </w:r>
      <w:proofErr w:type="spellEnd"/>
      <w:r w:rsidR="001A4C7A" w:rsidRPr="009E367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1A4C7A" w:rsidRPr="009E367F">
        <w:rPr>
          <w:rFonts w:ascii="Times New Roman" w:eastAsiaTheme="minorEastAsia" w:hAnsi="Times New Roman"/>
          <w:sz w:val="27"/>
          <w:szCs w:val="27"/>
        </w:rPr>
        <w:t>відносин</w:t>
      </w:r>
      <w:proofErr w:type="spellEnd"/>
      <w:r w:rsidR="001A4C7A" w:rsidRPr="009E367F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1A4C7A" w:rsidRPr="009E367F">
        <w:rPr>
          <w:rFonts w:ascii="Times New Roman" w:eastAsiaTheme="minorEastAsia" w:hAnsi="Times New Roman"/>
          <w:sz w:val="27"/>
          <w:szCs w:val="27"/>
        </w:rPr>
        <w:t>охорони</w:t>
      </w:r>
      <w:proofErr w:type="spellEnd"/>
      <w:r w:rsidR="001A4C7A" w:rsidRPr="009E367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1A4C7A" w:rsidRPr="009E367F">
        <w:rPr>
          <w:rFonts w:ascii="Times New Roman" w:eastAsiaTheme="minorEastAsia" w:hAnsi="Times New Roman"/>
          <w:sz w:val="27"/>
          <w:szCs w:val="27"/>
        </w:rPr>
        <w:t>довкілля</w:t>
      </w:r>
      <w:proofErr w:type="spellEnd"/>
      <w:r w:rsidR="001A4C7A" w:rsidRPr="009E367F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1A4C7A" w:rsidRPr="009E367F">
        <w:rPr>
          <w:rFonts w:ascii="Times New Roman" w:eastAsiaTheme="minorEastAsia" w:hAnsi="Times New Roman"/>
          <w:sz w:val="27"/>
          <w:szCs w:val="27"/>
        </w:rPr>
        <w:t>раціонального</w:t>
      </w:r>
      <w:proofErr w:type="spellEnd"/>
      <w:r w:rsidR="001A4C7A" w:rsidRPr="009E367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1A4C7A" w:rsidRPr="009E367F">
        <w:rPr>
          <w:rFonts w:ascii="Times New Roman" w:eastAsiaTheme="minorEastAsia" w:hAnsi="Times New Roman"/>
          <w:sz w:val="27"/>
          <w:szCs w:val="27"/>
        </w:rPr>
        <w:t>використання</w:t>
      </w:r>
      <w:proofErr w:type="spellEnd"/>
      <w:r w:rsidR="001A4C7A" w:rsidRPr="009E367F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1A4C7A" w:rsidRPr="009E367F">
        <w:rPr>
          <w:rFonts w:ascii="Times New Roman" w:eastAsiaTheme="minorEastAsia" w:hAnsi="Times New Roman"/>
          <w:sz w:val="27"/>
          <w:szCs w:val="27"/>
        </w:rPr>
        <w:t>надр</w:t>
      </w:r>
      <w:proofErr w:type="spellEnd"/>
      <w:r w:rsidR="001A4C7A" w:rsidRPr="009E367F">
        <w:rPr>
          <w:rFonts w:ascii="Times New Roman" w:eastAsiaTheme="minorEastAsia" w:hAnsi="Times New Roman"/>
          <w:sz w:val="27"/>
          <w:szCs w:val="27"/>
        </w:rPr>
        <w:t xml:space="preserve"> (голова </w:t>
      </w:r>
      <w:proofErr w:type="spellStart"/>
      <w:r w:rsidR="001A4C7A" w:rsidRPr="009E367F">
        <w:rPr>
          <w:rFonts w:ascii="Times New Roman" w:eastAsiaTheme="minorEastAsia" w:hAnsi="Times New Roman"/>
          <w:sz w:val="27"/>
          <w:szCs w:val="27"/>
        </w:rPr>
        <w:t>комісії</w:t>
      </w:r>
      <w:proofErr w:type="spellEnd"/>
      <w:r w:rsidR="001A4C7A" w:rsidRPr="009E367F">
        <w:rPr>
          <w:rFonts w:ascii="Times New Roman" w:eastAsiaTheme="minorEastAsia" w:hAnsi="Times New Roman"/>
          <w:sz w:val="27"/>
          <w:szCs w:val="27"/>
        </w:rPr>
        <w:t xml:space="preserve">  </w:t>
      </w:r>
      <w:proofErr w:type="spellStart"/>
      <w:r w:rsidR="001A4C7A" w:rsidRPr="009E367F">
        <w:rPr>
          <w:rFonts w:ascii="Times New Roman" w:eastAsiaTheme="minorEastAsia" w:hAnsi="Times New Roman"/>
          <w:sz w:val="27"/>
          <w:szCs w:val="27"/>
        </w:rPr>
        <w:t>Лісовий</w:t>
      </w:r>
      <w:proofErr w:type="spellEnd"/>
      <w:r w:rsidR="001A4C7A" w:rsidRPr="009E367F">
        <w:rPr>
          <w:rFonts w:ascii="Times New Roman" w:eastAsiaTheme="minorEastAsia" w:hAnsi="Times New Roman"/>
          <w:sz w:val="27"/>
          <w:szCs w:val="27"/>
        </w:rPr>
        <w:t xml:space="preserve"> О.Ю).</w:t>
      </w:r>
    </w:p>
    <w:p w:rsidR="009E367F" w:rsidRDefault="009E367F" w:rsidP="007B2096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p w:rsidR="009E367F" w:rsidRDefault="009E367F" w:rsidP="007B2096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p w:rsidR="00C23241" w:rsidRPr="00B06CB8" w:rsidRDefault="00B06CB8" w:rsidP="007B2096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B06CB8">
        <w:rPr>
          <w:b/>
          <w:sz w:val="28"/>
          <w:szCs w:val="28"/>
        </w:rPr>
        <w:t>Погребищенський</w:t>
      </w:r>
      <w:proofErr w:type="spellEnd"/>
      <w:r w:rsidRPr="00B06CB8">
        <w:rPr>
          <w:b/>
          <w:sz w:val="28"/>
          <w:szCs w:val="28"/>
        </w:rPr>
        <w:t xml:space="preserve"> м</w:t>
      </w:r>
      <w:r w:rsidR="001A4C7A" w:rsidRPr="00B06CB8">
        <w:rPr>
          <w:b/>
          <w:sz w:val="28"/>
          <w:szCs w:val="28"/>
        </w:rPr>
        <w:t>іський  голова                                    С.В</w:t>
      </w:r>
      <w:r w:rsidRPr="00B06CB8">
        <w:rPr>
          <w:b/>
          <w:sz w:val="28"/>
          <w:szCs w:val="28"/>
        </w:rPr>
        <w:t>ОЛИНСЬКИЙ</w:t>
      </w:r>
    </w:p>
    <w:sectPr w:rsidR="00C23241" w:rsidRPr="00B06CB8" w:rsidSect="009E367F">
      <w:pgSz w:w="11907" w:h="16839" w:code="9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60055"/>
    <w:rsid w:val="001A4C7A"/>
    <w:rsid w:val="001F46B0"/>
    <w:rsid w:val="00256734"/>
    <w:rsid w:val="00297B13"/>
    <w:rsid w:val="00304091"/>
    <w:rsid w:val="00317446"/>
    <w:rsid w:val="0033394D"/>
    <w:rsid w:val="00385534"/>
    <w:rsid w:val="003914DE"/>
    <w:rsid w:val="00402717"/>
    <w:rsid w:val="004D3624"/>
    <w:rsid w:val="005A0493"/>
    <w:rsid w:val="00606D34"/>
    <w:rsid w:val="006A33A2"/>
    <w:rsid w:val="006F5B6A"/>
    <w:rsid w:val="00773856"/>
    <w:rsid w:val="007B2096"/>
    <w:rsid w:val="0081342E"/>
    <w:rsid w:val="00860E5C"/>
    <w:rsid w:val="00870D21"/>
    <w:rsid w:val="0087494E"/>
    <w:rsid w:val="008A3AE8"/>
    <w:rsid w:val="008D6670"/>
    <w:rsid w:val="00956534"/>
    <w:rsid w:val="009E367F"/>
    <w:rsid w:val="009E4F6B"/>
    <w:rsid w:val="00B06B47"/>
    <w:rsid w:val="00B06CB8"/>
    <w:rsid w:val="00B31307"/>
    <w:rsid w:val="00B52E0B"/>
    <w:rsid w:val="00BF4B1F"/>
    <w:rsid w:val="00C227D5"/>
    <w:rsid w:val="00C23241"/>
    <w:rsid w:val="00C36CA8"/>
    <w:rsid w:val="00D71D20"/>
    <w:rsid w:val="00D87CE5"/>
    <w:rsid w:val="00DA238C"/>
    <w:rsid w:val="00DB10AC"/>
    <w:rsid w:val="00DC45DA"/>
    <w:rsid w:val="00EB7A0F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5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E84FF-DA8D-4615-8ECE-6A81D2EE1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1357</Words>
  <Characters>775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3</cp:revision>
  <cp:lastPrinted>2021-05-14T11:29:00Z</cp:lastPrinted>
  <dcterms:created xsi:type="dcterms:W3CDTF">2021-05-14T11:30:00Z</dcterms:created>
  <dcterms:modified xsi:type="dcterms:W3CDTF">2021-05-28T08:37:00Z</dcterms:modified>
</cp:coreProperties>
</file>